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lose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4634334" name="019e1b60-1ccb-7744-ac9c-e8f4275f87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935762" name="019e1b60-1ccb-7744-ac9c-e8f4275f870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57962830" name="019e1b60-d218-72f6-895c-8e4ef27d9e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931829" name="019e1b60-d218-72f6-895c-8e4ef27d9e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lose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92802652" name="019e1b61-710a-79b7-8cfb-e59f39e29c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2117341" name="019e1b61-710a-79b7-8cfb-e59f39e29ca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366496" name="019e1b61-89fe-7e63-ac03-0b9e36bbab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4555149" name="019e1b61-89fe-7e63-ac03-0b9e36bbab4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12070541" name="019e1b62-7c04-7bae-8b45-01475b9e22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1262377" name="019e1b62-7c04-7bae-8b45-01475b9e220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08444282" name="019e1b63-8ae7-79d9-91f6-841f5f5250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0837567" name="019e1b63-8ae7-79d9-91f6-841f5f52505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52086517" name="019e1b6c-d56e-7aa0-964a-9ccb18a2b9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5414767" name="019e1b6c-d56e-7aa0-964a-9ccb18a2b99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43491056" name="019e1b6c-e9e8-7606-b7a3-3f63fc529b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0735489" name="019e1b6c-e9e8-7606-b7a3-3f63fc529b5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 / LAP</w:t>
            </w:r>
          </w:p>
          <w:p>
            <w:pPr>
              <w:spacing w:before="0" w:after="0"/>
            </w:pPr>
            <w:r>
              <w:t>Specksteinofen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99737755" name="019e1b7a-7250-7fc7-a321-ebd34d2da1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645089" name="019e1b7a-7250-7fc7-a321-ebd34d2da1b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40577344" name="019e1b7a-9ac2-7502-bcfc-32c43a8bfb6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1494608" name="019e1b7a-9ac2-7502-bcfc-32c43a8bfb6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Vitg 81, Degen, Schweiz</w:t>
          </w:r>
        </w:p>
        <w:p>
          <w:pPr>
            <w:spacing w:before="0" w:after="0"/>
          </w:pPr>
          <w:r>
            <w:t>904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